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3B0873"/>
          <w:sz w:val="38"/>
        </w:rPr>
        <w:t>Classroom AI-Use Policy Template</w:t>
      </w:r>
    </w:p>
    <w:p>
      <w:r>
        <w:rPr>
          <w:i/>
          <w:color w:val="6B7280"/>
          <w:sz w:val="18"/>
        </w:rPr>
        <w:t>Editable version. This file has only the parts you fill in or customize; the full printable resource is in the PDFs.</w:t>
      </w:r>
    </w:p>
    <w:p>
      <w:pPr>
        <w:spacing w:before="240"/>
      </w:pPr>
      <w:r>
        <w:rPr>
          <w:b/>
          <w:color w:val="3B0873"/>
          <w:sz w:val="26"/>
        </w:rPr>
        <w:t>AI disclosure slip: attach to your assignment   (FOR STUDENTS)</w:t>
      </w:r>
    </w:p>
    <w:p>
      <w:r>
        <w:t>Staple or attach this slip to any assignment where AI use was allowed. Filling it out honestly is part of the grade. If you did not use AI at all, check the first box and you are done.</w:t>
      </w:r>
    </w:p>
    <w:p>
      <w:pPr>
        <w:pBdr>
          <w:bottom w:val="single" w:sz="6" w:space="2" w:color="CBD5E1"/>
        </w:pBdr>
        <w:spacing w:after="120"/>
      </w:pPr>
      <w:r>
        <w:rPr>
          <w:b/>
        </w:rPr>
        <w:t xml:space="preserve">Your name:  </w:t>
      </w:r>
    </w:p>
    <w:p>
      <w:pPr>
        <w:pBdr>
          <w:bottom w:val="single" w:sz="6" w:space="2" w:color="CBD5E1"/>
        </w:pBdr>
        <w:spacing w:after="120"/>
      </w:pPr>
      <w:r>
        <w:rPr>
          <w:b/>
        </w:rPr>
        <w:t xml:space="preserve">Assignment:  </w:t>
      </w:r>
    </w:p>
    <w:p>
      <w:pPr>
        <w:pBdr>
          <w:bottom w:val="single" w:sz="6" w:space="2" w:color="CBD5E1"/>
        </w:pBdr>
        <w:spacing w:after="120"/>
      </w:pPr>
      <w:r>
        <w:rPr>
          <w:b/>
        </w:rPr>
        <w:t xml:space="preserve">Date:  </w:t>
      </w:r>
    </w:p>
    <w:p>
      <w:pPr>
        <w:spacing w:before="120"/>
      </w:pPr>
      <w:r>
        <w:rPr>
          <w:b/>
          <w:color w:val="111827"/>
          <w:sz w:val="23"/>
        </w:rPr>
        <w:t>1. Did you use AI on this assignment?</w:t>
      </w:r>
    </w:p>
    <w:p>
      <w:pPr>
        <w:spacing w:after="60"/>
      </w:pPr>
      <w:r>
        <w:t>☐  No. This is entirely my own work.</w:t>
      </w:r>
    </w:p>
    <w:p>
      <w:pPr>
        <w:spacing w:after="60"/>
      </w:pPr>
      <w:r>
        <w:t>☐  Yes. I used an AI tool and explained how below.</w:t>
      </w:r>
    </w:p>
    <w:p>
      <w:pPr>
        <w:pBdr>
          <w:bottom w:val="single" w:sz="6" w:space="2" w:color="CBD5E1"/>
        </w:pBdr>
        <w:spacing w:after="120"/>
      </w:pPr>
      <w:r>
        <w:rPr>
          <w:b/>
        </w:rPr>
        <w:t xml:space="preserve">Which tool(s) did you use:  </w:t>
      </w:r>
    </w:p>
    <w:p>
      <w:pPr>
        <w:spacing w:before="120"/>
      </w:pPr>
      <w:r>
        <w:rPr>
          <w:b/>
          <w:color w:val="111827"/>
          <w:sz w:val="23"/>
        </w:rPr>
        <w:t>2. Where and how did you use it?</w:t>
      </w:r>
    </w:p>
    <w:p>
      <w:r>
        <w:rPr>
          <w:color w:val="6B7280"/>
          <w:sz w:val="18"/>
        </w:rPr>
        <w:t>For example: brainstorming, feedback on my draft, explaining a concept, checking grammar.</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before="120"/>
      </w:pPr>
      <w:r>
        <w:rPr>
          <w:b/>
          <w:color w:val="111827"/>
          <w:sz w:val="23"/>
        </w:rPr>
        <w:t>3. What did you verify, and how?</w:t>
      </w:r>
    </w:p>
    <w:p>
      <w:r>
        <w:rPr>
          <w:color w:val="6B7280"/>
          <w:sz w:val="18"/>
        </w:rPr>
        <w:t>Name at least one fact, source, or claim from the AI that you checked, and where you checked it.</w:t>
      </w:r>
    </w:p>
    <w:p>
      <w:pPr>
        <w:pBdr>
          <w:bottom w:val="single" w:sz="6" w:space="2" w:color="CBD5E1"/>
        </w:pBdr>
        <w:spacing w:after="180"/>
      </w:pPr>
    </w:p>
    <w:p>
      <w:pPr>
        <w:pBdr>
          <w:bottom w:val="single" w:sz="6" w:space="2" w:color="CBD5E1"/>
        </w:pBdr>
        <w:spacing w:after="180"/>
      </w:pPr>
    </w:p>
    <w:p>
      <w:pPr>
        <w:pBdr>
          <w:bottom w:val="single" w:sz="6" w:space="2" w:color="CBD5E1"/>
        </w:pBdr>
        <w:spacing w:after="180"/>
      </w:pPr>
    </w:p>
    <w:p>
      <w:pPr>
        <w:spacing w:after="60"/>
      </w:pPr>
      <w:r>
        <w:t>☐  I can explain every part of this work in my own words.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